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0164863" name="57226fa0-bd2c-11ef-a661-f76272375e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276360" name="57226fa0-bd2c-11ef-a661-f76272375e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2391483" name="5e438a30-bd2c-11ef-bb8d-c728ec4d00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172549" name="5e438a30-bd2c-11ef-bb8d-c728ec4d00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6049780" name="8c488bb0-bd2c-11ef-99f7-094ca778ee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43604" name="8c488bb0-bd2c-11ef-99f7-094ca778eee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7691785" name="8f6e83d0-bd2c-11ef-9070-d9005845e0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9512317" name="8f6e83d0-bd2c-11ef-9070-d9005845e0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